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D287A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CONCEPT HANDBACK INSPECTION CHECKLIST</w:t>
      </w:r>
    </w:p>
    <w:p w14:paraId="223696FB" w14:textId="75BADF31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234AD9AD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PROPERTY DETAILS</w:t>
      </w:r>
    </w:p>
    <w:p w14:paraId="098D880F" w14:textId="17B32BD7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Property Address: </w:t>
      </w:r>
      <w:r w:rsidR="009471CE">
        <w:rPr>
          <w:rFonts w:asciiTheme="minorBidi" w:hAnsiTheme="minorBidi"/>
          <w:b/>
        </w:rPr>
        <w:t>20</w:t>
      </w:r>
      <w:r w:rsidR="001008AA" w:rsidRPr="00A15AFC">
        <w:rPr>
          <w:rFonts w:asciiTheme="minorBidi" w:hAnsiTheme="minorBidi"/>
          <w:b/>
        </w:rPr>
        <w:t xml:space="preserve"> </w:t>
      </w:r>
      <w:r w:rsidR="009471CE">
        <w:rPr>
          <w:rFonts w:asciiTheme="minorBidi" w:hAnsiTheme="minorBidi"/>
          <w:b/>
        </w:rPr>
        <w:t>DREWRY</w:t>
      </w:r>
      <w:r w:rsidR="00E34AD7">
        <w:rPr>
          <w:rFonts w:asciiTheme="minorBidi" w:hAnsiTheme="minorBidi"/>
          <w:b/>
        </w:rPr>
        <w:t>,</w:t>
      </w:r>
      <w:r w:rsidR="006F441B" w:rsidRPr="00A15AFC">
        <w:rPr>
          <w:rFonts w:asciiTheme="minorBidi" w:hAnsiTheme="minorBidi"/>
          <w:b/>
        </w:rPr>
        <w:t xml:space="preserve"> </w:t>
      </w:r>
      <w:r w:rsidR="000C22E9" w:rsidRPr="00A15AFC">
        <w:rPr>
          <w:rFonts w:asciiTheme="minorBidi" w:hAnsiTheme="minorBidi"/>
          <w:b/>
        </w:rPr>
        <w:t>BD</w:t>
      </w:r>
      <w:r w:rsidR="009471CE">
        <w:rPr>
          <w:rFonts w:asciiTheme="minorBidi" w:hAnsiTheme="minorBidi"/>
          <w:b/>
        </w:rPr>
        <w:t>21 2PU</w:t>
      </w:r>
    </w:p>
    <w:p w14:paraId="15A9627F" w14:textId="112392D6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Inspection Date: </w:t>
      </w:r>
      <w:r w:rsidR="00E34AD7">
        <w:rPr>
          <w:rFonts w:asciiTheme="minorBidi" w:hAnsiTheme="minorBidi"/>
          <w:b/>
        </w:rPr>
        <w:t>18</w:t>
      </w:r>
      <w:r w:rsidR="006F441B" w:rsidRPr="00A15AFC">
        <w:rPr>
          <w:rFonts w:asciiTheme="minorBidi" w:hAnsiTheme="minorBidi"/>
          <w:b/>
        </w:rPr>
        <w:t xml:space="preserve"> </w:t>
      </w:r>
      <w:r w:rsidR="009471CE">
        <w:rPr>
          <w:rFonts w:asciiTheme="minorBidi" w:hAnsiTheme="minorBidi"/>
          <w:b/>
        </w:rPr>
        <w:t>MAY</w:t>
      </w:r>
    </w:p>
    <w:p w14:paraId="1E345AB6" w14:textId="01581A1F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Inspector Name: </w:t>
      </w:r>
      <w:r w:rsidR="009471CE">
        <w:rPr>
          <w:rFonts w:asciiTheme="minorBidi" w:hAnsiTheme="minorBidi"/>
          <w:b/>
        </w:rPr>
        <w:t>AHMED</w:t>
      </w:r>
    </w:p>
    <w:p w14:paraId="5988B0E9" w14:textId="0465B502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Keys Received (Y/N): </w:t>
      </w:r>
      <w:r w:rsidR="000C22E9" w:rsidRPr="00A15AFC">
        <w:rPr>
          <w:rFonts w:asciiTheme="minorBidi" w:hAnsiTheme="minorBidi"/>
          <w:b/>
        </w:rPr>
        <w:t xml:space="preserve">Y </w:t>
      </w:r>
      <w:r w:rsidR="009471CE">
        <w:rPr>
          <w:rFonts w:asciiTheme="minorBidi" w:hAnsiTheme="minorBidi"/>
          <w:b/>
        </w:rPr>
        <w:t>2X</w:t>
      </w:r>
    </w:p>
    <w:p w14:paraId="6BF7CEB5" w14:textId="33043936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Date Keys Received: </w:t>
      </w:r>
    </w:p>
    <w:p w14:paraId="1CC1DD75" w14:textId="44BCD076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Occupied at Inspection? (Y/N): </w:t>
      </w:r>
      <w:r w:rsidR="000C22E9" w:rsidRPr="00A15AFC">
        <w:rPr>
          <w:rFonts w:asciiTheme="minorBidi" w:hAnsiTheme="minorBidi"/>
          <w:b/>
        </w:rPr>
        <w:t>N</w:t>
      </w:r>
    </w:p>
    <w:p w14:paraId="1828B361" w14:textId="25338D84" w:rsidR="00707DBA" w:rsidRPr="00A15AFC" w:rsidRDefault="00167044" w:rsidP="00A15AFC">
      <w:pPr>
        <w:spacing w:after="12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Utilities Active? (Y/N): </w:t>
      </w:r>
      <w:r w:rsidR="00E34AD7" w:rsidRPr="00A15AFC">
        <w:rPr>
          <w:rFonts w:asciiTheme="minorBidi" w:hAnsiTheme="minorBidi"/>
          <w:b/>
        </w:rPr>
        <w:t xml:space="preserve">Y </w:t>
      </w:r>
      <w:r w:rsidR="00707DBA" w:rsidRPr="00A15AFC">
        <w:rPr>
          <w:rFonts w:asciiTheme="minorBidi" w:hAnsiTheme="minorBidi"/>
        </w:rPr>
        <w:t>______________________________________________________________________</w:t>
      </w:r>
    </w:p>
    <w:p w14:paraId="6C92FF14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1. VACANT POSSESSION</w:t>
      </w:r>
    </w:p>
    <w:p w14:paraId="5E50950E" w14:textId="75E747DD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Property fully vacant? (Y/N): </w:t>
      </w:r>
      <w:r w:rsidR="000C22E9" w:rsidRPr="00A15AFC">
        <w:rPr>
          <w:rFonts w:asciiTheme="minorBidi" w:hAnsiTheme="minorBidi"/>
          <w:b/>
        </w:rPr>
        <w:t>Y</w:t>
      </w:r>
    </w:p>
    <w:p w14:paraId="54731E6A" w14:textId="155195AA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Any occupants remaining?</w:t>
      </w:r>
      <w:r w:rsidR="00707DBA" w:rsidRPr="00A15AFC">
        <w:rPr>
          <w:rFonts w:asciiTheme="minorBidi" w:hAnsiTheme="minorBidi"/>
        </w:rPr>
        <w:t xml:space="preserve"> </w:t>
      </w:r>
      <w:r w:rsidR="000C22E9" w:rsidRPr="00A15AFC">
        <w:rPr>
          <w:rFonts w:asciiTheme="minorBidi" w:hAnsiTheme="minorBidi"/>
          <w:b/>
        </w:rPr>
        <w:t>N</w:t>
      </w:r>
    </w:p>
    <w:p w14:paraId="5F62AAAA" w14:textId="3D161A08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Any belongings left behind?</w:t>
      </w:r>
      <w:r w:rsidR="00707DBA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N</w:t>
      </w:r>
    </w:p>
    <w:p w14:paraId="673A13A6" w14:textId="4CDDBD1E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Signs of continued use? </w:t>
      </w:r>
    </w:p>
    <w:p w14:paraId="3A10A39E" w14:textId="54F98A03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2B61B5D9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2. GENERAL CONDITION</w:t>
      </w:r>
    </w:p>
    <w:p w14:paraId="51672EC5" w14:textId="12488ED6" w:rsidR="00707DBA" w:rsidRPr="00A15AFC" w:rsidRDefault="00167044" w:rsidP="00707DBA">
      <w:pPr>
        <w:spacing w:after="6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Overall condition:</w:t>
      </w:r>
    </w:p>
    <w:p w14:paraId="1B4ED1C5" w14:textId="1FE5E161" w:rsidR="00707DBA" w:rsidRPr="00A15AFC" w:rsidRDefault="00167044" w:rsidP="00707DBA">
      <w:pPr>
        <w:spacing w:after="12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 </w:t>
      </w:r>
      <w:r w:rsidR="000C22E9" w:rsidRPr="00A15AFC">
        <w:rPr>
          <w:rFonts w:asciiTheme="minorBidi" w:hAnsiTheme="minorBidi"/>
        </w:rPr>
        <w:t xml:space="preserve"> </w:t>
      </w:r>
      <w:r w:rsidR="009471CE" w:rsidRPr="00A15AFC">
        <w:rPr>
          <w:rFonts w:ascii="Segoe UI Symbol" w:hAnsi="Segoe UI Symbol" w:cs="Segoe UI Symbol"/>
          <w:b/>
        </w:rPr>
        <w:t>☑</w:t>
      </w:r>
      <w:r w:rsidR="009471CE" w:rsidRPr="00A15AFC">
        <w:rPr>
          <w:rFonts w:asciiTheme="minorBidi" w:hAnsiTheme="minorBidi"/>
          <w:b/>
        </w:rPr>
        <w:t xml:space="preserve">  </w:t>
      </w:r>
      <w:r w:rsidR="00E34AD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Good   </w:t>
      </w:r>
      <w:r w:rsidR="009471CE" w:rsidRPr="00A15AFC">
        <w:rPr>
          <w:rFonts w:ascii="Segoe UI Symbol" w:hAnsi="Segoe UI Symbol" w:cs="Segoe UI Symbol"/>
          <w:b/>
        </w:rPr>
        <w:t>☐</w:t>
      </w:r>
      <w:r w:rsidR="00E34AD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Fair   </w:t>
      </w:r>
      <w:r w:rsidR="00141157" w:rsidRPr="00A15AFC">
        <w:rPr>
          <w:rFonts w:ascii="Segoe UI Symbol" w:hAnsi="Segoe UI Symbol" w:cs="Segoe UI Symbol"/>
          <w:b/>
        </w:rPr>
        <w:t>☐</w:t>
      </w:r>
      <w:r w:rsidR="0014115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Poor   </w:t>
      </w:r>
      <w:r w:rsidR="000C22E9" w:rsidRPr="00A15AFC">
        <w:rPr>
          <w:rFonts w:ascii="Segoe UI Symbol" w:hAnsi="Segoe UI Symbol" w:cs="Segoe UI Symbol"/>
          <w:b/>
        </w:rPr>
        <w:t>☐</w:t>
      </w:r>
      <w:r w:rsidR="000C22E9" w:rsidRPr="00A15AFC">
        <w:rPr>
          <w:rFonts w:asciiTheme="minorBidi" w:hAnsiTheme="minorBidi"/>
          <w:b/>
        </w:rPr>
        <w:t xml:space="preserve"> Severe</w:t>
      </w:r>
    </w:p>
    <w:p w14:paraId="2DB37B86" w14:textId="33D34A46" w:rsidR="00707DBA" w:rsidRPr="00A15AFC" w:rsidRDefault="00167044" w:rsidP="00707DBA">
      <w:pPr>
        <w:spacing w:after="12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Cleanliness:</w:t>
      </w:r>
    </w:p>
    <w:p w14:paraId="7CB938D5" w14:textId="23DCCD22" w:rsidR="00707DBA" w:rsidRPr="00A15AFC" w:rsidRDefault="00167044" w:rsidP="003F111A">
      <w:pPr>
        <w:spacing w:after="6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</w:t>
      </w:r>
      <w:r w:rsidR="000C22E9" w:rsidRPr="00A15AFC">
        <w:rPr>
          <w:rFonts w:asciiTheme="minorBidi" w:hAnsiTheme="minorBidi"/>
        </w:rPr>
        <w:t xml:space="preserve"> </w:t>
      </w:r>
      <w:r w:rsidRPr="00A15AFC">
        <w:rPr>
          <w:rFonts w:asciiTheme="minorBidi" w:hAnsiTheme="minorBidi"/>
        </w:rPr>
        <w:t xml:space="preserve">  </w:t>
      </w:r>
      <w:r w:rsidR="009471CE" w:rsidRPr="00A15AFC">
        <w:rPr>
          <w:rFonts w:ascii="Segoe UI Symbol" w:hAnsi="Segoe UI Symbol" w:cs="Segoe UI Symbol"/>
          <w:b/>
        </w:rPr>
        <w:t>☑</w:t>
      </w:r>
      <w:r w:rsidR="009471CE" w:rsidRPr="00A15AFC">
        <w:rPr>
          <w:rFonts w:asciiTheme="minorBidi" w:hAnsiTheme="minorBidi"/>
          <w:b/>
        </w:rPr>
        <w:t xml:space="preserve">  </w:t>
      </w:r>
      <w:r w:rsidR="00E34AD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Clean   </w:t>
      </w:r>
      <w:r w:rsidR="009471CE" w:rsidRPr="00A15AFC">
        <w:rPr>
          <w:rFonts w:ascii="Segoe UI Symbol" w:hAnsi="Segoe UI Symbol" w:cs="Segoe UI Symbol"/>
          <w:b/>
        </w:rPr>
        <w:t>☐</w:t>
      </w:r>
      <w:r w:rsidR="00E34AD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Needs cleaning   </w:t>
      </w:r>
      <w:r w:rsidR="00141157" w:rsidRPr="00A15AFC">
        <w:rPr>
          <w:rFonts w:ascii="Segoe UI Symbol" w:hAnsi="Segoe UI Symbol" w:cs="Segoe UI Symbol"/>
          <w:b/>
        </w:rPr>
        <w:t>☐</w:t>
      </w:r>
      <w:r w:rsidR="0014115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>Heavy neglect</w:t>
      </w:r>
    </w:p>
    <w:p w14:paraId="42998415" w14:textId="7273D191" w:rsidR="00D94BAA" w:rsidRPr="00A15AFC" w:rsidRDefault="00DE7695" w:rsidP="00707DBA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  <w:b/>
        </w:rPr>
        <w:t xml:space="preserve">  </w:t>
      </w:r>
      <w:r w:rsidR="00167044" w:rsidRPr="00A15AFC">
        <w:rPr>
          <w:rFonts w:asciiTheme="minorBidi" w:hAnsiTheme="minorBidi"/>
        </w:rPr>
        <w:t xml:space="preserve"> </w:t>
      </w:r>
      <w:r w:rsidR="000C22E9" w:rsidRPr="00A15AFC">
        <w:rPr>
          <w:rFonts w:asciiTheme="minorBidi" w:hAnsiTheme="minorBidi"/>
        </w:rPr>
        <w:t>• Odours / damp smell</w:t>
      </w:r>
      <w:r w:rsidR="00707DBA" w:rsidRPr="00A15AFC">
        <w:rPr>
          <w:rFonts w:asciiTheme="minorBidi" w:hAnsiTheme="minorBidi"/>
        </w:rPr>
        <w:t>?</w:t>
      </w:r>
      <w:r w:rsidR="000C22E9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None</w:t>
      </w:r>
    </w:p>
    <w:p w14:paraId="166CF02D" w14:textId="5757A12A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6C4699F4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3. WALLS &amp; DECORATION</w:t>
      </w:r>
    </w:p>
    <w:p w14:paraId="6B8D1AE7" w14:textId="35D12FCA" w:rsidR="00D94BAA" w:rsidRPr="00A15AFC" w:rsidRDefault="00167044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Paint condition: </w:t>
      </w:r>
      <w:r w:rsidR="009471CE">
        <w:rPr>
          <w:rFonts w:asciiTheme="minorBidi" w:hAnsiTheme="minorBidi"/>
          <w:b/>
          <w:bCs/>
        </w:rPr>
        <w:t>Y</w:t>
      </w:r>
    </w:p>
    <w:p w14:paraId="1F4DF419" w14:textId="203F5DEB" w:rsidR="00D94BAA" w:rsidRPr="00A15AFC" w:rsidRDefault="00167044" w:rsidP="00707DBA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Scuffs / damage: </w:t>
      </w:r>
      <w:r w:rsidR="009471CE">
        <w:rPr>
          <w:rFonts w:asciiTheme="minorBidi" w:hAnsiTheme="minorBidi"/>
          <w:b/>
          <w:bCs/>
        </w:rPr>
        <w:t>N</w:t>
      </w:r>
    </w:p>
    <w:p w14:paraId="1DEB992D" w14:textId="3A02C887" w:rsidR="00141157" w:rsidRPr="00A15AFC" w:rsidRDefault="00167044" w:rsidP="00141157">
      <w:pPr>
        <w:spacing w:after="140"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Holes / fixings: </w:t>
      </w:r>
      <w:r w:rsidR="00141157" w:rsidRPr="00A15AFC">
        <w:rPr>
          <w:rFonts w:asciiTheme="minorBidi" w:hAnsiTheme="minorBidi"/>
          <w:b/>
          <w:bCs/>
        </w:rPr>
        <w:t>N</w:t>
      </w:r>
    </w:p>
    <w:p w14:paraId="3EFF59F9" w14:textId="173CF91B" w:rsidR="00A15AFC" w:rsidRDefault="00167044" w:rsidP="00DE7695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Mould present? (Y/N)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</w:p>
    <w:p w14:paraId="192D42E6" w14:textId="77777777" w:rsidR="00DE7695" w:rsidRPr="00DE7695" w:rsidRDefault="00DE7695" w:rsidP="00DE7695">
      <w:pPr>
        <w:spacing w:after="140" w:line="240" w:lineRule="auto"/>
        <w:rPr>
          <w:rFonts w:asciiTheme="minorBidi" w:hAnsiTheme="minorBidi"/>
        </w:rPr>
      </w:pPr>
    </w:p>
    <w:p w14:paraId="6900B2CD" w14:textId="77777777" w:rsidR="00DE7695" w:rsidRDefault="00DE7695" w:rsidP="00141157">
      <w:pPr>
        <w:spacing w:after="140" w:line="240" w:lineRule="auto"/>
        <w:rPr>
          <w:rFonts w:asciiTheme="minorBidi" w:hAnsiTheme="minorBidi"/>
          <w:b/>
          <w:bCs/>
        </w:rPr>
      </w:pPr>
    </w:p>
    <w:p w14:paraId="1364AA0F" w14:textId="603B9645" w:rsidR="00707DBA" w:rsidRPr="00A15AFC" w:rsidRDefault="000C22E9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  <w:bCs/>
        </w:rPr>
        <w:lastRenderedPageBreak/>
        <w:t>Notes:</w:t>
      </w:r>
    </w:p>
    <w:p w14:paraId="673D9D34" w14:textId="738D13DD" w:rsidR="00D94BAA" w:rsidRPr="00A15AFC" w:rsidRDefault="000C22E9" w:rsidP="00707DBA">
      <w:pPr>
        <w:spacing w:after="140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</w:rPr>
        <w:t>4. CEILINGS</w:t>
      </w:r>
    </w:p>
    <w:p w14:paraId="41C4BE10" w14:textId="06833330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Stains: </w:t>
      </w:r>
      <w:r w:rsidR="006F441B" w:rsidRPr="00A15AFC">
        <w:rPr>
          <w:rFonts w:asciiTheme="minorBidi" w:hAnsiTheme="minorBidi"/>
          <w:b/>
        </w:rPr>
        <w:t>N</w:t>
      </w:r>
    </w:p>
    <w:p w14:paraId="33BC546A" w14:textId="6A8191F9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Cracks: </w:t>
      </w:r>
      <w:r w:rsidR="006F441B" w:rsidRPr="00A15AFC">
        <w:rPr>
          <w:rFonts w:asciiTheme="minorBidi" w:hAnsiTheme="minorBidi"/>
          <w:b/>
        </w:rPr>
        <w:t>N</w:t>
      </w:r>
    </w:p>
    <w:p w14:paraId="3F30CFEF" w14:textId="4CE0B45C" w:rsidR="00707DBA" w:rsidRPr="00A15AFC" w:rsidRDefault="00167044" w:rsidP="00707DBA">
      <w:pPr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Mould: </w:t>
      </w:r>
      <w:r w:rsidR="000C22E9" w:rsidRPr="00A15AFC">
        <w:rPr>
          <w:rFonts w:asciiTheme="minorBidi" w:hAnsiTheme="minorBidi"/>
          <w:b/>
        </w:rPr>
        <w:t>N</w:t>
      </w:r>
    </w:p>
    <w:p w14:paraId="0BF2B8CB" w14:textId="7D708318" w:rsidR="00707DBA" w:rsidRPr="00A15AFC" w:rsidRDefault="000C22E9" w:rsidP="00A672A3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35A3C7CF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5. FLOORS &amp; CARPETS</w:t>
      </w:r>
    </w:p>
    <w:p w14:paraId="562FAC28" w14:textId="72ADF313" w:rsidR="003F111A" w:rsidRPr="00A15AFC" w:rsidRDefault="00167044" w:rsidP="00141157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3F111A" w:rsidRPr="00A15AFC">
        <w:rPr>
          <w:rFonts w:asciiTheme="minorBidi" w:hAnsiTheme="minorBidi"/>
        </w:rPr>
        <w:t>• Carpet condition:</w:t>
      </w:r>
      <w:r w:rsidR="006F441B" w:rsidRPr="00A15AFC">
        <w:rPr>
          <w:rFonts w:asciiTheme="minorBidi" w:hAnsiTheme="minorBidi"/>
        </w:rPr>
        <w:t xml:space="preserve"> </w:t>
      </w:r>
      <w:r w:rsidR="009471CE">
        <w:rPr>
          <w:rFonts w:asciiTheme="minorBidi" w:hAnsiTheme="minorBidi"/>
          <w:b/>
          <w:bCs/>
        </w:rPr>
        <w:t>Good</w:t>
      </w:r>
    </w:p>
    <w:p w14:paraId="673518BA" w14:textId="4081B79D" w:rsidR="00D94BAA" w:rsidRPr="00A15AFC" w:rsidRDefault="003F111A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Burns / stains: </w:t>
      </w:r>
      <w:r w:rsidR="000C22E9" w:rsidRPr="00A15AFC">
        <w:rPr>
          <w:rFonts w:asciiTheme="minorBidi" w:hAnsiTheme="minorBidi"/>
          <w:b/>
        </w:rPr>
        <w:t>N</w:t>
      </w:r>
      <w:r w:rsidR="006F441B" w:rsidRPr="00A15AFC">
        <w:rPr>
          <w:rFonts w:asciiTheme="minorBidi" w:hAnsiTheme="minorBidi"/>
          <w:b/>
        </w:rPr>
        <w:t>o</w:t>
      </w:r>
    </w:p>
    <w:p w14:paraId="197171DC" w14:textId="7972A77C" w:rsidR="00141157" w:rsidRPr="00A15AFC" w:rsidRDefault="00167044" w:rsidP="00141157">
      <w:pPr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Lifting / damage: </w:t>
      </w:r>
      <w:r w:rsidR="00141157" w:rsidRPr="00A15AFC">
        <w:rPr>
          <w:rFonts w:asciiTheme="minorBidi" w:hAnsiTheme="minorBidi"/>
          <w:b/>
        </w:rPr>
        <w:t>No</w:t>
      </w:r>
    </w:p>
    <w:p w14:paraId="08C390C2" w14:textId="43284B2A" w:rsidR="003F111A" w:rsidRPr="00A15AFC" w:rsidRDefault="003F111A" w:rsidP="00141157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Hard flooring condition:</w:t>
      </w:r>
      <w:r w:rsidR="006F441B" w:rsidRPr="00A15AFC">
        <w:rPr>
          <w:rFonts w:asciiTheme="minorBidi" w:hAnsiTheme="minorBidi"/>
          <w:b/>
          <w:bCs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Fi</w:t>
      </w:r>
      <w:r w:rsidR="00C01FBF">
        <w:rPr>
          <w:rFonts w:asciiTheme="minorBidi" w:hAnsiTheme="minorBidi"/>
          <w:b/>
          <w:bCs/>
        </w:rPr>
        <w:t>ne</w:t>
      </w:r>
    </w:p>
    <w:p w14:paraId="2C8863FC" w14:textId="4D83056D" w:rsidR="00D94BAA" w:rsidRPr="00A15AFC" w:rsidRDefault="000C22E9" w:rsidP="00707DBA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07707F1C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6. DOORS &amp; WINDOWS</w:t>
      </w:r>
    </w:p>
    <w:p w14:paraId="01C9105F" w14:textId="4290F353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Internal doors working? </w:t>
      </w:r>
      <w:r w:rsidR="000C22E9" w:rsidRPr="00A15AFC">
        <w:rPr>
          <w:rFonts w:asciiTheme="minorBidi" w:hAnsiTheme="minorBidi"/>
          <w:b/>
        </w:rPr>
        <w:t>Y</w:t>
      </w:r>
      <w:r w:rsidR="006F441B" w:rsidRPr="00A15AFC">
        <w:rPr>
          <w:rFonts w:asciiTheme="minorBidi" w:hAnsiTheme="minorBidi"/>
          <w:b/>
        </w:rPr>
        <w:t xml:space="preserve"> </w:t>
      </w:r>
    </w:p>
    <w:p w14:paraId="1985ACA9" w14:textId="58E9DFA7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Any broken hinges / handles? </w:t>
      </w:r>
      <w:r w:rsidR="00141157" w:rsidRPr="00A15AFC">
        <w:rPr>
          <w:rFonts w:asciiTheme="minorBidi" w:hAnsiTheme="minorBidi"/>
          <w:b/>
        </w:rPr>
        <w:t>N</w:t>
      </w:r>
    </w:p>
    <w:p w14:paraId="6B09C374" w14:textId="43B02E37" w:rsidR="009F2B2E" w:rsidRDefault="00167044" w:rsidP="009F2B2E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Fire doors intact?</w:t>
      </w:r>
      <w:r w:rsidR="00707DBA" w:rsidRPr="00A15AFC">
        <w:rPr>
          <w:rFonts w:asciiTheme="minorBidi" w:hAnsiTheme="minorBidi"/>
        </w:rPr>
        <w:t xml:space="preserve"> ( </w:t>
      </w:r>
      <w:r w:rsidR="00707DBA" w:rsidRPr="00A15AFC">
        <w:rPr>
          <w:rFonts w:asciiTheme="minorBidi" w:hAnsiTheme="minorBidi"/>
          <w:b/>
          <w:bCs/>
        </w:rPr>
        <w:t>VERY IMPORTANT</w:t>
      </w:r>
      <w:r w:rsidR="00707DBA" w:rsidRPr="00A15AFC">
        <w:rPr>
          <w:rFonts w:asciiTheme="minorBidi" w:hAnsiTheme="minorBidi"/>
        </w:rPr>
        <w:t xml:space="preserve"> )</w:t>
      </w:r>
      <w:r w:rsidR="00141157" w:rsidRPr="00A15AFC">
        <w:rPr>
          <w:rFonts w:asciiTheme="minorBidi" w:hAnsiTheme="minorBidi"/>
        </w:rPr>
        <w:t xml:space="preserve"> </w:t>
      </w:r>
    </w:p>
    <w:p w14:paraId="2A6272BB" w14:textId="561B293C" w:rsidR="00D94BAA" w:rsidRPr="00A15AFC" w:rsidRDefault="00167044" w:rsidP="009F2B2E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Windows opening / closing?</w:t>
      </w:r>
      <w:r w:rsidR="00707DBA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YES</w:t>
      </w:r>
    </w:p>
    <w:p w14:paraId="0D0F434B" w14:textId="16DDCC1F" w:rsidR="00707DBA" w:rsidRPr="00A15AFC" w:rsidRDefault="000C22E9" w:rsidP="00A672A3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0D3CC67C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7. KITCHEN</w:t>
      </w:r>
    </w:p>
    <w:p w14:paraId="23BD4DA3" w14:textId="4130C9D8" w:rsidR="00A672A3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A672A3" w:rsidRPr="00A15AFC">
        <w:rPr>
          <w:rFonts w:asciiTheme="minorBidi" w:hAnsiTheme="minorBidi"/>
        </w:rPr>
        <w:t>• Units condition:</w:t>
      </w:r>
      <w:r w:rsidR="006F441B" w:rsidRPr="00A15AFC">
        <w:rPr>
          <w:rFonts w:asciiTheme="minorBidi" w:hAnsiTheme="minorBidi"/>
        </w:rPr>
        <w:t xml:space="preserve"> </w:t>
      </w:r>
    </w:p>
    <w:p w14:paraId="6F973E9D" w14:textId="6AD3249F" w:rsidR="00D94BAA" w:rsidRPr="00A15AFC" w:rsidRDefault="00A672A3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Worktops: </w:t>
      </w:r>
    </w:p>
    <w:p w14:paraId="1849F663" w14:textId="07BC3478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Appliances: </w:t>
      </w:r>
    </w:p>
    <w:p w14:paraId="687DF66D" w14:textId="5A35A0A1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Extractor working: </w:t>
      </w:r>
    </w:p>
    <w:p w14:paraId="661E813F" w14:textId="566033CD" w:rsidR="00167044" w:rsidRPr="00A15AFC" w:rsidRDefault="00167044" w:rsidP="00A672A3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Cleanliness: </w:t>
      </w:r>
    </w:p>
    <w:p w14:paraId="6DE50A32" w14:textId="606225BB" w:rsidR="00A672A3" w:rsidRPr="00A15AFC" w:rsidRDefault="00A672A3" w:rsidP="00707DBA">
      <w:pPr>
        <w:spacing w:line="240" w:lineRule="auto"/>
        <w:rPr>
          <w:rFonts w:asciiTheme="minorBidi" w:hAnsiTheme="minorBidi"/>
          <w:b/>
          <w:bCs/>
        </w:rPr>
      </w:pPr>
    </w:p>
    <w:p w14:paraId="2EBCEAC0" w14:textId="69123CE6" w:rsidR="003F111A" w:rsidRPr="00A15AFC" w:rsidRDefault="003F111A" w:rsidP="00707DBA">
      <w:pPr>
        <w:spacing w:line="240" w:lineRule="auto"/>
        <w:rPr>
          <w:rFonts w:asciiTheme="minorBidi" w:hAnsiTheme="minorBidi"/>
          <w:b/>
          <w:bCs/>
        </w:rPr>
      </w:pPr>
    </w:p>
    <w:p w14:paraId="7BB73C69" w14:textId="77777777" w:rsidR="00141157" w:rsidRPr="00A15AFC" w:rsidRDefault="00141157" w:rsidP="00707DBA">
      <w:pPr>
        <w:spacing w:line="240" w:lineRule="auto"/>
        <w:rPr>
          <w:rFonts w:asciiTheme="minorBidi" w:hAnsiTheme="minorBidi"/>
          <w:b/>
          <w:bCs/>
        </w:rPr>
      </w:pPr>
    </w:p>
    <w:p w14:paraId="5DDF6BBA" w14:textId="467918E5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lastRenderedPageBreak/>
        <w:t xml:space="preserve">Notes: </w:t>
      </w:r>
    </w:p>
    <w:p w14:paraId="5F34B15C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8. BATHROOM(S)</w:t>
      </w:r>
    </w:p>
    <w:p w14:paraId="0384FAC1" w14:textId="4E5FB81E" w:rsidR="00D94BAA" w:rsidRPr="00A15AFC" w:rsidRDefault="00167044" w:rsidP="00707DBA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r w:rsidRPr="00A15AFC">
        <w:rPr>
          <w:rFonts w:asciiTheme="minorBidi" w:hAnsiTheme="minorBidi"/>
        </w:rPr>
        <w:t>Sanitary ware condition</w:t>
      </w:r>
      <w:r w:rsidR="000C22E9" w:rsidRPr="00A15AFC">
        <w:rPr>
          <w:rFonts w:asciiTheme="minorBidi" w:hAnsiTheme="minorBidi"/>
        </w:rPr>
        <w:t>:</w:t>
      </w:r>
      <w:r w:rsidRPr="00A15AFC">
        <w:rPr>
          <w:rFonts w:asciiTheme="minorBidi" w:hAnsiTheme="minorBidi"/>
        </w:rPr>
        <w:t xml:space="preserve"> </w:t>
      </w:r>
      <w:r w:rsidR="00395260">
        <w:rPr>
          <w:rFonts w:asciiTheme="minorBidi" w:hAnsiTheme="minorBidi"/>
          <w:b/>
        </w:rPr>
        <w:t>D</w:t>
      </w:r>
      <w:r w:rsidR="009471CE">
        <w:rPr>
          <w:rFonts w:asciiTheme="minorBidi" w:hAnsiTheme="minorBidi"/>
          <w:b/>
        </w:rPr>
        <w:t>ated</w:t>
      </w:r>
    </w:p>
    <w:p w14:paraId="4839616D" w14:textId="2C83434C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Tiles:  </w:t>
      </w:r>
    </w:p>
    <w:p w14:paraId="5C5B68B0" w14:textId="42B995DF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Mould/ventilation issues:  </w:t>
      </w:r>
      <w:r w:rsidR="00141157" w:rsidRPr="00A15AFC">
        <w:rPr>
          <w:rFonts w:asciiTheme="minorBidi" w:hAnsiTheme="minorBidi"/>
          <w:b/>
          <w:bCs/>
        </w:rPr>
        <w:t>N</w:t>
      </w:r>
    </w:p>
    <w:p w14:paraId="39CC1CD4" w14:textId="58830E46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Water preassure/leaks:</w:t>
      </w:r>
      <w:r w:rsidR="006F441B" w:rsidRPr="00A15AFC">
        <w:rPr>
          <w:rFonts w:asciiTheme="minorBidi" w:hAnsiTheme="minorBidi"/>
        </w:rPr>
        <w:t xml:space="preserve"> </w:t>
      </w:r>
      <w:r w:rsidR="00395260">
        <w:rPr>
          <w:rFonts w:asciiTheme="minorBidi" w:hAnsiTheme="minorBidi"/>
          <w:b/>
          <w:bCs/>
        </w:rPr>
        <w:t>Y</w:t>
      </w:r>
    </w:p>
    <w:p w14:paraId="7100D6B2" w14:textId="77777777" w:rsidR="00167044" w:rsidRPr="00A15AFC" w:rsidRDefault="00167044" w:rsidP="00707DBA">
      <w:pPr>
        <w:spacing w:line="240" w:lineRule="auto"/>
        <w:rPr>
          <w:rFonts w:asciiTheme="minorBidi" w:hAnsiTheme="minorBidi"/>
        </w:rPr>
      </w:pPr>
    </w:p>
    <w:p w14:paraId="1F9479E9" w14:textId="09C21381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1E15912D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9. HEATING / BOILER</w:t>
      </w:r>
    </w:p>
    <w:p w14:paraId="3C6F214C" w14:textId="3BB6405D" w:rsidR="00D94BAA" w:rsidRPr="00A15AFC" w:rsidRDefault="00167044" w:rsidP="00707DBA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Heating working? (Y/N): </w:t>
      </w:r>
    </w:p>
    <w:p w14:paraId="4A51B877" w14:textId="59D00773" w:rsidR="00167044" w:rsidRPr="00A15AFC" w:rsidRDefault="00167044" w:rsidP="00167044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•  Boiler condition:</w:t>
      </w:r>
      <w:r w:rsidR="006F441B" w:rsidRPr="00A15AFC">
        <w:rPr>
          <w:rFonts w:asciiTheme="minorBidi" w:hAnsiTheme="minorBidi"/>
        </w:rPr>
        <w:t xml:space="preserve"> </w:t>
      </w:r>
    </w:p>
    <w:p w14:paraId="5423FBFC" w14:textId="1CBAB48D" w:rsidR="00167044" w:rsidRPr="00A15AFC" w:rsidRDefault="00167044" w:rsidP="00167044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• Any visible faults?</w:t>
      </w:r>
      <w:r w:rsidR="006F441B" w:rsidRPr="00A15AFC">
        <w:rPr>
          <w:rFonts w:asciiTheme="minorBidi" w:hAnsiTheme="minorBidi"/>
        </w:rPr>
        <w:t xml:space="preserve"> </w:t>
      </w:r>
    </w:p>
    <w:p w14:paraId="0E5D320F" w14:textId="47C01052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28562DEF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10. ELECTRICAL</w:t>
      </w:r>
    </w:p>
    <w:p w14:paraId="0D2D046A" w14:textId="5600CAA7" w:rsidR="00D94BAA" w:rsidRPr="00A15AFC" w:rsidRDefault="00167044" w:rsidP="00707DBA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Lights working?: </w:t>
      </w:r>
      <w:r w:rsidR="00C01FBF">
        <w:rPr>
          <w:rFonts w:asciiTheme="minorBidi" w:hAnsiTheme="minorBidi"/>
          <w:b/>
        </w:rPr>
        <w:t>YES</w:t>
      </w:r>
    </w:p>
    <w:p w14:paraId="49FD85C3" w14:textId="33787B5D" w:rsidR="00167044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Sockets damaged?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</w:p>
    <w:p w14:paraId="3E01FBD9" w14:textId="6D33153C" w:rsidR="00167044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Exposed wiring?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</w:p>
    <w:p w14:paraId="130F2124" w14:textId="52E0399F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46771242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11. DAMP / STRUCTURAL SIGNS</w:t>
      </w:r>
    </w:p>
    <w:p w14:paraId="302680C4" w14:textId="2A2EBBD0" w:rsidR="00167044" w:rsidRPr="00A15AFC" w:rsidRDefault="00A672A3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>• Damp present? (Y/N)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</w:p>
    <w:p w14:paraId="1000F758" w14:textId="2655C811" w:rsidR="00167044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>• Mould growth?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</w:p>
    <w:p w14:paraId="0EF86095" w14:textId="41AD3CAB" w:rsidR="00167044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 xml:space="preserve">• Cellar condition? </w:t>
      </w:r>
      <w:r w:rsidR="006F441B" w:rsidRPr="00A15AFC">
        <w:rPr>
          <w:rFonts w:asciiTheme="minorBidi" w:hAnsiTheme="minorBidi"/>
        </w:rPr>
        <w:t xml:space="preserve"> </w:t>
      </w:r>
    </w:p>
    <w:p w14:paraId="61043FF2" w14:textId="2DFD55D9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Ventilation issues?: </w:t>
      </w:r>
    </w:p>
    <w:p w14:paraId="3E57319E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436F20B0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25EBEE0C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2CD419BA" w14:textId="7069ACA4" w:rsidR="00A672A3" w:rsidRDefault="00A672A3" w:rsidP="00707DBA">
      <w:pPr>
        <w:spacing w:line="240" w:lineRule="auto"/>
        <w:rPr>
          <w:rFonts w:asciiTheme="minorBidi" w:hAnsiTheme="minorBidi"/>
        </w:rPr>
      </w:pPr>
    </w:p>
    <w:p w14:paraId="2110F08A" w14:textId="77777777" w:rsidR="00E46CEE" w:rsidRPr="00A15AFC" w:rsidRDefault="00E46CEE" w:rsidP="00707DBA">
      <w:pPr>
        <w:spacing w:line="240" w:lineRule="auto"/>
        <w:rPr>
          <w:rFonts w:asciiTheme="minorBidi" w:hAnsiTheme="minorBidi"/>
        </w:rPr>
      </w:pPr>
    </w:p>
    <w:p w14:paraId="35E4AB58" w14:textId="77777777" w:rsidR="00DE7695" w:rsidRDefault="00DE7695" w:rsidP="00A672A3">
      <w:pPr>
        <w:spacing w:line="240" w:lineRule="auto"/>
        <w:rPr>
          <w:rFonts w:asciiTheme="minorBidi" w:hAnsiTheme="minorBidi"/>
        </w:rPr>
      </w:pPr>
    </w:p>
    <w:p w14:paraId="4D4FD2D7" w14:textId="5AD8453A" w:rsidR="00A672A3" w:rsidRPr="00A15AFC" w:rsidRDefault="000C22E9" w:rsidP="00A672A3">
      <w:pPr>
        <w:spacing w:line="240" w:lineRule="auto"/>
        <w:rPr>
          <w:rFonts w:asciiTheme="minorBidi" w:hAnsiTheme="minorBidi"/>
          <w:b/>
          <w:bCs/>
        </w:rPr>
      </w:pPr>
      <w:bookmarkStart w:id="0" w:name="_GoBack"/>
      <w:bookmarkEnd w:id="0"/>
      <w:r w:rsidRPr="00A15AFC">
        <w:rPr>
          <w:rFonts w:asciiTheme="minorBidi" w:hAnsiTheme="minorBidi"/>
          <w:b/>
          <w:bCs/>
        </w:rPr>
        <w:lastRenderedPageBreak/>
        <w:t>Notes:</w:t>
      </w:r>
    </w:p>
    <w:p w14:paraId="1081C5AB" w14:textId="77777777" w:rsidR="00E46CEE" w:rsidRPr="009B7836" w:rsidRDefault="00E46CEE" w:rsidP="00E46CEE">
      <w:pPr>
        <w:spacing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  <w:b/>
        </w:rPr>
        <w:t>12. COMPLIANCE ITEMS (CRITICAL)</w:t>
      </w:r>
    </w:p>
    <w:p w14:paraId="5D88D94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Tick what is PROVIDED:</w:t>
      </w:r>
    </w:p>
    <w:p w14:paraId="660486C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</w:t>
      </w:r>
      <w:r w:rsidRPr="009B7836">
        <w:rPr>
          <w:rFonts w:asciiTheme="minorBidi" w:hAnsiTheme="minorBidi"/>
        </w:rPr>
        <w:t>Gas Certificate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56B38883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</w:t>
      </w:r>
      <w:r w:rsidRPr="009B7836">
        <w:rPr>
          <w:rFonts w:asciiTheme="minorBidi" w:hAnsiTheme="minorBidi"/>
        </w:rPr>
        <w:t>EICR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4088EBF9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Fire Alarm Certificate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5FD175E3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Emergency Lighting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01A47BC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Fire Risk Assessment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1E2D53DE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EPC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38096341" w14:textId="4BF72592" w:rsidR="00A672A3" w:rsidRPr="00A15AFC" w:rsidRDefault="00A672A3" w:rsidP="00E46CEE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24E63B7F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13. EXTERNAL</w:t>
      </w:r>
    </w:p>
    <w:p w14:paraId="2F853ACC" w14:textId="1F35E42F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Garden condition: </w:t>
      </w:r>
    </w:p>
    <w:p w14:paraId="252D7EC6" w14:textId="717FA2BB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Waste / rubbish: </w:t>
      </w:r>
    </w:p>
    <w:p w14:paraId="5D654386" w14:textId="4892E0F6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Damage outside: </w:t>
      </w:r>
    </w:p>
    <w:p w14:paraId="49E607AA" w14:textId="636920AD" w:rsidR="00A672A3" w:rsidRPr="00A15AFC" w:rsidRDefault="00A672A3" w:rsidP="00A672A3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10DC6478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14. PHOTOS / VIDEO</w:t>
      </w:r>
    </w:p>
    <w:p w14:paraId="7206FB93" w14:textId="7C2E3B30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Full video walkthrough done? (Y/N): </w:t>
      </w:r>
      <w:r w:rsidR="00F46866" w:rsidRPr="00A15AFC">
        <w:rPr>
          <w:rFonts w:asciiTheme="minorBidi" w:hAnsiTheme="minorBidi"/>
        </w:rPr>
        <w:t xml:space="preserve"> </w:t>
      </w:r>
    </w:p>
    <w:p w14:paraId="10EE2826" w14:textId="14A18944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Photos taken? (Y/N): </w:t>
      </w:r>
      <w:r w:rsidR="00F46866" w:rsidRPr="00A15AFC">
        <w:rPr>
          <w:rFonts w:asciiTheme="minorBidi" w:hAnsiTheme="minorBidi"/>
        </w:rPr>
        <w:t xml:space="preserve"> </w:t>
      </w:r>
    </w:p>
    <w:p w14:paraId="3AD1FDA0" w14:textId="53176BB5" w:rsidR="00A672A3" w:rsidRPr="00A15AFC" w:rsidRDefault="00A672A3" w:rsidP="00A672A3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1B86E318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15. INITIAL DILAPS VIEW</w:t>
      </w:r>
    </w:p>
    <w:p w14:paraId="20C2C66B" w14:textId="377D26AD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Estimated cost range: </w:t>
      </w:r>
    </w:p>
    <w:p w14:paraId="6B42C146" w14:textId="644AAF48" w:rsidR="00D94BAA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Immediate works required: </w:t>
      </w:r>
      <w:r w:rsidR="00F46866" w:rsidRPr="00A15AFC">
        <w:rPr>
          <w:rFonts w:asciiTheme="minorBidi" w:hAnsiTheme="minorBidi"/>
        </w:rPr>
        <w:t xml:space="preserve"> </w:t>
      </w:r>
    </w:p>
    <w:p w14:paraId="203358DD" w14:textId="6CE4EBDA" w:rsidR="00D83942" w:rsidRDefault="00D83942" w:rsidP="00707DBA">
      <w:pPr>
        <w:spacing w:line="240" w:lineRule="auto"/>
        <w:rPr>
          <w:rFonts w:asciiTheme="minorBidi" w:hAnsiTheme="minorBidi"/>
        </w:rPr>
      </w:pPr>
    </w:p>
    <w:p w14:paraId="16521FC8" w14:textId="45CD0F1D" w:rsidR="00D83942" w:rsidRPr="00D83942" w:rsidRDefault="00D83942" w:rsidP="00707DBA">
      <w:pPr>
        <w:spacing w:line="240" w:lineRule="auto"/>
        <w:rPr>
          <w:rFonts w:asciiTheme="minorBidi" w:hAnsiTheme="minorBidi"/>
          <w:b/>
          <w:bCs/>
        </w:rPr>
      </w:pPr>
    </w:p>
    <w:sectPr w:rsidR="00D83942" w:rsidRPr="00D8394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C22E9"/>
    <w:rsid w:val="001008AA"/>
    <w:rsid w:val="00141157"/>
    <w:rsid w:val="0015074B"/>
    <w:rsid w:val="00167044"/>
    <w:rsid w:val="0029639D"/>
    <w:rsid w:val="00326F90"/>
    <w:rsid w:val="00395260"/>
    <w:rsid w:val="003F111A"/>
    <w:rsid w:val="00473F2A"/>
    <w:rsid w:val="0055392F"/>
    <w:rsid w:val="00671C5E"/>
    <w:rsid w:val="006F441B"/>
    <w:rsid w:val="00707DBA"/>
    <w:rsid w:val="0074264F"/>
    <w:rsid w:val="009471CE"/>
    <w:rsid w:val="009F2B2E"/>
    <w:rsid w:val="00A15AFC"/>
    <w:rsid w:val="00A672A3"/>
    <w:rsid w:val="00AA1D8D"/>
    <w:rsid w:val="00B47730"/>
    <w:rsid w:val="00C01FBF"/>
    <w:rsid w:val="00CB0664"/>
    <w:rsid w:val="00D83942"/>
    <w:rsid w:val="00D94BAA"/>
    <w:rsid w:val="00DE7695"/>
    <w:rsid w:val="00E34AD7"/>
    <w:rsid w:val="00E46CEE"/>
    <w:rsid w:val="00F4686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81944B"/>
  <w14:defaultImageDpi w14:val="300"/>
  <w15:docId w15:val="{D2280E64-5AF6-4D73-B872-12EB6447C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9E2C225-F21D-4DE7-BB86-6AAE3D19F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hosein</cp:lastModifiedBy>
  <cp:revision>4</cp:revision>
  <dcterms:created xsi:type="dcterms:W3CDTF">2026-06-02T19:53:00Z</dcterms:created>
  <dcterms:modified xsi:type="dcterms:W3CDTF">2026-06-02T21:23:00Z</dcterms:modified>
  <cp:category/>
</cp:coreProperties>
</file>